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Capstone Engineering Challenge</w:t>
      </w:r>
    </w:p>
    <w:p>
      <w:r>
        <w:rPr>
          <w:color w:val="606060"/>
          <w:sz w:val="22"/>
        </w:rPr>
        <w:t>module_30 | Grade 8-12 | 10 days</w:t>
      </w:r>
    </w:p>
    <w:p/>
    <w:p>
      <w:pPr>
        <w:pStyle w:val="Heading1"/>
      </w:pPr>
      <w:r>
        <w:t>Problemstatement</w:t>
      </w:r>
    </w:p>
    <w:p>
      <w:r>
        <w:t>Entwickle ein System zur effizienten Überwachung und Analyse von Umweltdaten in einem städtischen Gebiet. Das System soll verschiedene Sensoren nutzen, um Daten wie Luftqualität, Temperatur und Lärmpegel zu erfassen und diese Informationen in einem digitalen Zwilling der Stadt zu visualisieren.</w:t>
      </w:r>
    </w:p>
    <w:p>
      <w:pPr>
        <w:pStyle w:val="Heading1"/>
      </w:pPr>
      <w:r>
        <w:t>Constraints</w:t>
      </w:r>
    </w:p>
    <w:p>
      <w:pPr>
        <w:pStyle w:val="ListBullet"/>
      </w:pPr>
      <w:r>
        <w:t>Das System muss mindestens drei verschiedene Sensoren integrieren (z.B. für Luftqualität, Temperatur und Lärmpegel).</w:t>
      </w:r>
    </w:p>
    <w:p>
      <w:pPr>
        <w:pStyle w:val="ListBullet"/>
      </w:pPr>
      <w:r>
        <w:t>Die Visualisierung der Daten muss in einem benutzerfreundlichen Format erfolgen, das von verschiedenen Benutzern (z.B. Stadtbewohnern, Planern) leicht verstanden werden kann.</w:t>
      </w:r>
    </w:p>
    <w:p>
      <w:pPr>
        <w:pStyle w:val="ListBullet"/>
      </w:pPr>
      <w:r>
        <w:t>Das Projektbudget darf 500 Euro nicht überschreiten.</w:t>
      </w:r>
    </w:p>
    <w:p>
      <w:pPr>
        <w:pStyle w:val="ListBullet"/>
      </w:pPr>
      <w:r>
        <w:t>Das System muss tragbar und einfach zu installieren sein.</w:t>
      </w:r>
    </w:p>
    <w:p>
      <w:pPr>
        <w:pStyle w:val="ListBullet"/>
      </w:pPr>
      <w:r>
        <w:t>Die gesammelten Daten müssen regelmäßig aktualisiert und in einem geeigneten Format gespeichert werden (z.B. als Punktwolke oder Mesh).</w:t>
      </w:r>
    </w:p>
    <w:p>
      <w:pPr>
        <w:pStyle w:val="Heading1"/>
      </w:pPr>
      <w:r>
        <w:t>Successcriteria</w:t>
      </w:r>
    </w:p>
    <w:p>
      <w:pPr>
        <w:pStyle w:val="ListBullet"/>
      </w:pPr>
      <w:r>
        <w:t>Das System kann Daten von mindestens drei verschiedenen Sensoren erfolgreich erfassen und verarbeiten.</w:t>
      </w:r>
    </w:p>
    <w:p>
      <w:pPr>
        <w:pStyle w:val="ListBullet"/>
      </w:pPr>
      <w:r>
        <w:t>Die Visualisierung der Umweltdaten muss klar und verständlich sein und es den Benutzern ermöglichen, Trends und Muster zu erkennen.</w:t>
      </w:r>
    </w:p>
    <w:p>
      <w:pPr>
        <w:pStyle w:val="ListBullet"/>
      </w:pPr>
      <w:r>
        <w:t>Das System muss eine benutzerfreundliche Schnittstelle bieten, die es ermöglicht, die gesammelten Daten einfach zu interpretieren.</w:t>
      </w:r>
    </w:p>
    <w:p>
      <w:pPr>
        <w:pStyle w:val="ListBullet"/>
      </w:pPr>
      <w:r>
        <w:t>Die Kosten des Projekts dürfen die vorgegebenen 500 Euro nicht überschreiten.</w:t>
      </w:r>
    </w:p>
    <w:p>
      <w:pPr>
        <w:pStyle w:val="Heading1"/>
      </w:pPr>
      <w:r>
        <w:t>Reflectionquestions</w:t>
      </w:r>
    </w:p>
    <w:p>
      <w:pPr>
        <w:pStyle w:val="ListBullet"/>
      </w:pPr>
      <w:r>
        <w:t>Welche Herausforderungen sind bei der Integration verschiedener Sensoren aufgetreten und wie wurden diese gelöst?</w:t>
      </w:r>
    </w:p>
    <w:p>
      <w:pPr>
        <w:pStyle w:val="ListBullet"/>
      </w:pPr>
      <w:r>
        <w:t>Wie hat die Analyse der Umweltdaten das Verständnis der städtischen Umgebung beeinflusst?</w:t>
      </w:r>
    </w:p>
    <w:p>
      <w:pPr>
        <w:pStyle w:val="ListBullet"/>
      </w:pPr>
      <w:r>
        <w:t>Welche Verbesserungen könnten an dem entwickelten System vorgenommen werden, um die Effizienz oder Benutzerfreundlichkeit zu erhöhen?</w:t>
      </w:r>
    </w:p>
    <w:p>
      <w:pPr>
        <w:pStyle w:val="ListBullet"/>
      </w:pPr>
      <w:r>
        <w:t>Inwiefern hat der Einsatz von AI und Sensorfusion die Ergebnisse des Systems verbessert?</w:t>
      </w:r>
    </w:p>
    <w:p>
      <w:pPr>
        <w:pStyle w:val="ListBullet"/>
      </w:pPr>
      <w:r>
        <w:t>Wie können die gesammelten Daten in der Stadtplanung und -entwicklung genutzt werden?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