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Capstone Engineering Challenge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