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Capstone Engineering Challenge</w:t>
      </w:r>
    </w:p>
    <w:p>
      <w:r>
        <w:rPr>
          <w:color w:val="606060"/>
          <w:sz w:val="22"/>
        </w:rPr>
        <w:t>module_30 | Grade 8-12 | 10 days</w:t>
      </w:r>
    </w:p>
    <w:p/>
    <w:p>
      <w:pPr>
        <w:pStyle w:val="Heading1"/>
      </w:pPr>
      <w:r>
        <w:t>Vocabulary Cards</w:t>
      </w:r>
    </w:p>
    <w:p>
      <w:pPr>
        <w:pStyle w:val="Heading2"/>
      </w:pPr>
      <w:r>
        <w:t>capstone</w:t>
      </w:r>
    </w:p>
    <w:p>
      <w:pPr>
        <w:pStyle w:val="Heading3"/>
      </w:pPr>
      <w:r>
        <w:t>Definition</w:t>
      </w:r>
    </w:p>
    <w:p>
      <w:r>
        <w:t>Ein Capstone ist ein abschließendes Projekt, das das Wissen und die Fähigkeiten eines Schülers in einem bestimmten Fachgebiet demonstriert.</w:t>
      </w:r>
    </w:p>
    <w:p>
      <w:pPr>
        <w:pStyle w:val="Heading3"/>
      </w:pPr>
      <w:r>
        <w:t>Example</w:t>
      </w:r>
    </w:p>
    <w:p>
      <w:r>
        <w:t>Das Capstone-Projekt in unserem Ingenieurkurs beinhaltete die Entwicklung eines nachhaltigen Energieprototyps.</w:t>
      </w:r>
    </w:p>
    <w:p>
      <w:pPr>
        <w:pStyle w:val="Heading3"/>
      </w:pPr>
      <w:r>
        <w:t>Visual Description</w:t>
      </w:r>
    </w:p>
    <w:p>
      <w:r>
        <w:t>Ein Bild eines Schülers, der an einem Projekt arbeitet, das eine innovative Lösung für ein reales Problem präsentiert.</w:t>
      </w:r>
    </w:p>
    <w:p>
      <w:pPr>
        <w:pStyle w:val="Heading2"/>
      </w:pPr>
      <w:r>
        <w:t>stakeholder</w:t>
      </w:r>
    </w:p>
    <w:p>
      <w:pPr>
        <w:pStyle w:val="Heading3"/>
      </w:pPr>
      <w:r>
        <w:t>Definition</w:t>
      </w:r>
    </w:p>
    <w:p>
      <w:r>
        <w:t>Ein Stakeholder ist eine Person oder Gruppe, die ein Interesse an einem Projekt hat und von dessen Ergebnissen betroffen ist.</w:t>
      </w:r>
    </w:p>
    <w:p>
      <w:pPr>
        <w:pStyle w:val="Heading3"/>
      </w:pPr>
      <w:r>
        <w:t>Example</w:t>
      </w:r>
    </w:p>
    <w:p>
      <w:r>
        <w:t>Die Stakeholder in unserem Projekt waren Lehrer, Eltern und Schüler, die alle von den Ergebnissen unserer Forschung betroffen waren.</w:t>
      </w:r>
    </w:p>
    <w:p>
      <w:pPr>
        <w:pStyle w:val="Heading3"/>
      </w:pPr>
      <w:r>
        <w:t>Visual Description</w:t>
      </w:r>
    </w:p>
    <w:p>
      <w:r>
        <w:t>Ein Diagramm, das verschiedene Stakeholder in einem Projekt zeigt, z.B. Schüler, Lehrer und Gemeindevertreter.</w:t>
      </w:r>
    </w:p>
    <w:p>
      <w:pPr>
        <w:pStyle w:val="Heading2"/>
      </w:pPr>
      <w:r>
        <w:t>requirement</w:t>
      </w:r>
    </w:p>
    <w:p>
      <w:pPr>
        <w:pStyle w:val="Heading3"/>
      </w:pPr>
      <w:r>
        <w:t>Definition</w:t>
      </w:r>
    </w:p>
    <w:p>
      <w:r>
        <w:t>Ein Requirement ist eine spezifische Bedingung oder ein Merkmal, das ein Produkt oder Projekt erfüllen muss.</w:t>
      </w:r>
    </w:p>
    <w:p>
      <w:pPr>
        <w:pStyle w:val="Heading3"/>
      </w:pPr>
      <w:r>
        <w:t>Example</w:t>
      </w:r>
    </w:p>
    <w:p>
      <w:r>
        <w:t>Eines der Requirements unseres Prototyps war, dass er unter 50 Euro kosten sollte.</w:t>
      </w:r>
    </w:p>
    <w:p>
      <w:pPr>
        <w:pStyle w:val="Heading3"/>
      </w:pPr>
      <w:r>
        <w:t>Visual Description</w:t>
      </w:r>
    </w:p>
    <w:p>
      <w:r>
        <w:t>Eine Liste von Anforderungen, die an ein Projekt gestellt werden, wie z.B. Kostengrenzen und Funktionalitäten.</w:t>
      </w:r>
    </w:p>
    <w:p>
      <w:pPr>
        <w:pStyle w:val="Heading2"/>
      </w:pPr>
      <w:r>
        <w:t>criterion</w:t>
      </w:r>
    </w:p>
    <w:p>
      <w:pPr>
        <w:pStyle w:val="Heading3"/>
      </w:pPr>
      <w:r>
        <w:t>Definition</w:t>
      </w:r>
    </w:p>
    <w:p>
      <w:r>
        <w:t>Ein Criterion ist ein Maßstab oder eine Norm, anhand derer die Qualität oder der Erfolg eines Projekts bewertet wird.</w:t>
      </w:r>
    </w:p>
    <w:p>
      <w:pPr>
        <w:pStyle w:val="Heading3"/>
      </w:pPr>
      <w:r>
        <w:t>Example</w:t>
      </w:r>
    </w:p>
    <w:p>
      <w:r>
        <w:t>Das wichtigste Criterion für die Bewertung unserer Projekte war die Benutzerfreundlichkeit.</w:t>
      </w:r>
    </w:p>
    <w:p>
      <w:pPr>
        <w:pStyle w:val="Heading3"/>
      </w:pPr>
      <w:r>
        <w:t>Visual Description</w:t>
      </w:r>
    </w:p>
    <w:p>
      <w:r>
        <w:t>Eine Skala oder ein Diagramm, das verschiedene Kriterien zur Bewertung eines Projekts zeigt.</w:t>
      </w:r>
    </w:p>
    <w:p>
      <w:pPr>
        <w:pStyle w:val="Heading2"/>
      </w:pPr>
      <w:r>
        <w:t>constraint</w:t>
      </w:r>
    </w:p>
    <w:p>
      <w:pPr>
        <w:pStyle w:val="Heading3"/>
      </w:pPr>
      <w:r>
        <w:t>Definition</w:t>
      </w:r>
    </w:p>
    <w:p>
      <w:r>
        <w:t>Ein Constraint ist eine Einschränkung oder ein Limit, das die Möglichkeiten eines Projekts beeinflusst.</w:t>
      </w:r>
    </w:p>
    <w:p>
      <w:pPr>
        <w:pStyle w:val="Heading3"/>
      </w:pPr>
      <w:r>
        <w:t>Example</w:t>
      </w:r>
    </w:p>
    <w:p>
      <w:r>
        <w:t>Ein wesentlicher Constraint war die begrenzte Zeit, die wir für die Fertigstellung des Projekts hatten.</w:t>
      </w:r>
    </w:p>
    <w:p>
      <w:pPr>
        <w:pStyle w:val="Heading3"/>
      </w:pPr>
      <w:r>
        <w:t>Visual Description</w:t>
      </w:r>
    </w:p>
    <w:p>
      <w:r>
        <w:t>Ein Diagramm, das die verschiedenen Constraints eines Projekts darstellt, wie Zeit, Budget und Ressourcen.</w:t>
      </w:r>
    </w:p>
    <w:p>
      <w:pPr>
        <w:pStyle w:val="Heading2"/>
      </w:pPr>
      <w:r>
        <w:t>prototype</w:t>
      </w:r>
    </w:p>
    <w:p>
      <w:pPr>
        <w:pStyle w:val="Heading3"/>
      </w:pPr>
      <w:r>
        <w:t>Definition</w:t>
      </w:r>
    </w:p>
    <w:p>
      <w:r>
        <w:t>Ein Prototype ist ein funktionales Modell eines Produkts, das entwickelt wurde, um Ideen zu testen und zu verfeinern.</w:t>
      </w:r>
    </w:p>
    <w:p>
      <w:pPr>
        <w:pStyle w:val="Heading3"/>
      </w:pPr>
      <w:r>
        <w:t>Example</w:t>
      </w:r>
    </w:p>
    <w:p>
      <w:r>
        <w:t>Wir haben einen Prototype unseres Roboters erstellt, um die Bewegungsmechanik zu überprüfen.</w:t>
      </w:r>
    </w:p>
    <w:p>
      <w:pPr>
        <w:pStyle w:val="Heading3"/>
      </w:pPr>
      <w:r>
        <w:t>Visual Description</w:t>
      </w:r>
    </w:p>
    <w:p>
      <w:r>
        <w:t>Ein Bild eines Prototyps, der in einer Testumgebung verwendet wird, z.B. ein 3D-gedrucktes Modell.</w:t>
      </w:r>
    </w:p>
    <w:p>
      <w:pPr>
        <w:pStyle w:val="Heading2"/>
      </w:pPr>
      <w:r>
        <w:t>iteration</w:t>
      </w:r>
    </w:p>
    <w:p>
      <w:pPr>
        <w:pStyle w:val="Heading3"/>
      </w:pPr>
      <w:r>
        <w:t>Definition</w:t>
      </w:r>
    </w:p>
    <w:p>
      <w:r>
        <w:t>Eine Iteration ist ein wiederholter Prozess, bei dem ein Produkt oder ein Prototyp schrittweise verbessert wird.</w:t>
      </w:r>
    </w:p>
    <w:p>
      <w:pPr>
        <w:pStyle w:val="Heading3"/>
      </w:pPr>
      <w:r>
        <w:t>Example</w:t>
      </w:r>
    </w:p>
    <w:p>
      <w:r>
        <w:t>Nach jeder Iteration unseres Designs haben wir Feedback gesammelt, um Verbesserungen vorzunehmen.</w:t>
      </w:r>
    </w:p>
    <w:p>
      <w:pPr>
        <w:pStyle w:val="Heading3"/>
      </w:pPr>
      <w:r>
        <w:t>Visual Description</w:t>
      </w:r>
    </w:p>
    <w:p>
      <w:r>
        <w:t>Ein Diagramm, das den Iterationsprozess zeigt, mit Rückmeldungen und Verbesserungen in jedem Schritt.</w:t>
      </w:r>
    </w:p>
    <w:p>
      <w:pPr>
        <w:pStyle w:val="Heading2"/>
      </w:pPr>
      <w:r>
        <w:t>validation</w:t>
      </w:r>
    </w:p>
    <w:p>
      <w:pPr>
        <w:pStyle w:val="Heading3"/>
      </w:pPr>
      <w:r>
        <w:t>Definition</w:t>
      </w:r>
    </w:p>
    <w:p>
      <w:r>
        <w:t>Validation ist der Prozess, durch den überprüft wird, ob ein Produkt oder eine Lösung die festgelegten Anforderungen erfüllt.</w:t>
      </w:r>
    </w:p>
    <w:p>
      <w:pPr>
        <w:pStyle w:val="Heading3"/>
      </w:pPr>
      <w:r>
        <w:t>Example</w:t>
      </w:r>
    </w:p>
    <w:p>
      <w:r>
        <w:t>Die Validation unseres Prototyps beinhaltete Tests, um sicherzustellen, dass er die Sicherheitsstandards erfüllt.</w:t>
      </w:r>
    </w:p>
    <w:p>
      <w:pPr>
        <w:pStyle w:val="Heading3"/>
      </w:pPr>
      <w:r>
        <w:t>Visual Description</w:t>
      </w:r>
    </w:p>
    <w:p>
      <w:r>
        <w:t>Ein Bild eines Teams, das Tests an einem Produkt durchführt, um die Validität zu überprüfen.</w:t>
      </w:r>
    </w:p>
    <w:p>
      <w:pPr>
        <w:pStyle w:val="Heading2"/>
      </w:pPr>
      <w:r>
        <w:t>evidence</w:t>
      </w:r>
    </w:p>
    <w:p>
      <w:pPr>
        <w:pStyle w:val="Heading3"/>
      </w:pPr>
      <w:r>
        <w:t>Definition</w:t>
      </w:r>
    </w:p>
    <w:p>
      <w:r>
        <w:t>Evidence sind Daten oder Informationen, die zur Unterstützung einer Behauptung oder Theorie verwendet werden.</w:t>
      </w:r>
    </w:p>
    <w:p>
      <w:pPr>
        <w:pStyle w:val="Heading3"/>
      </w:pPr>
      <w:r>
        <w:t>Example</w:t>
      </w:r>
    </w:p>
    <w:p>
      <w:r>
        <w:t>Wir sammelten Evidence in Form von Umfrageergebnissen, um unsere Schlussfolgerungen zu untermauern.</w:t>
      </w:r>
    </w:p>
    <w:p>
      <w:pPr>
        <w:pStyle w:val="Heading3"/>
      </w:pPr>
      <w:r>
        <w:t>Visual Description</w:t>
      </w:r>
    </w:p>
    <w:p>
      <w:r>
        <w:t>Eine Grafik oder Tabelle, die gesammelte Daten darstellt, die als Evidence für eine Analyse dienen.</w:t>
      </w:r>
    </w:p>
    <w:p>
      <w:pPr>
        <w:pStyle w:val="Heading2"/>
      </w:pPr>
      <w:r>
        <w:t>technical communication</w:t>
      </w:r>
    </w:p>
    <w:p>
      <w:pPr>
        <w:pStyle w:val="Heading3"/>
      </w:pPr>
      <w:r>
        <w:t>Definition</w:t>
      </w:r>
    </w:p>
    <w:p>
      <w:r>
        <w:t>Technical Communication ist der Austausch von Informationen über technische Themen, oft in schriftlicher oder visueller Form.</w:t>
      </w:r>
    </w:p>
    <w:p>
      <w:pPr>
        <w:pStyle w:val="Heading3"/>
      </w:pPr>
      <w:r>
        <w:t>Example</w:t>
      </w:r>
    </w:p>
    <w:p>
      <w:r>
        <w:t>In unserem Kurs lernten wir, wie man technische Kommunikation effektiv anwendet, um unsere Ideen zu präsentieren.</w:t>
      </w:r>
    </w:p>
    <w:p>
      <w:pPr>
        <w:pStyle w:val="Heading3"/>
      </w:pPr>
      <w:r>
        <w:t>Visual Description</w:t>
      </w:r>
    </w:p>
    <w:p>
      <w:r>
        <w:t>Ein Bild eines technischen Berichts oder einer Präsentation, die technische Informationen klar und präzise darstellt.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